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896" w:rsidRDefault="00303896" w:rsidP="00E43AA9">
      <w:pPr>
        <w:pStyle w:val="SenderAddress"/>
        <w:rPr>
          <w:b/>
          <w:sz w:val="32"/>
          <w:szCs w:val="32"/>
        </w:rPr>
      </w:pPr>
      <w:bookmarkStart w:id="0" w:name="_GoBack"/>
      <w:bookmarkEnd w:id="0"/>
    </w:p>
    <w:p w:rsidR="0098683A" w:rsidRDefault="00303896" w:rsidP="00E43AA9">
      <w:pPr>
        <w:pStyle w:val="SenderAddress"/>
        <w:jc w:val="center"/>
        <w:rPr>
          <w:b/>
          <w:sz w:val="36"/>
          <w:szCs w:val="32"/>
        </w:rPr>
      </w:pPr>
      <w:r w:rsidRPr="0098683A">
        <w:rPr>
          <w:b/>
          <w:sz w:val="36"/>
          <w:szCs w:val="32"/>
        </w:rPr>
        <w:t xml:space="preserve">Housing Authority Exclusion Request </w:t>
      </w:r>
    </w:p>
    <w:p w:rsidR="0098683A" w:rsidRPr="0098683A" w:rsidRDefault="0098683A" w:rsidP="00E43AA9">
      <w:pPr>
        <w:pStyle w:val="SenderAddress"/>
        <w:jc w:val="center"/>
        <w:rPr>
          <w:b/>
          <w:szCs w:val="32"/>
        </w:rPr>
      </w:pPr>
    </w:p>
    <w:p w:rsidR="00303896" w:rsidRPr="008275B6" w:rsidRDefault="00303896" w:rsidP="00E43AA9">
      <w:pPr>
        <w:pStyle w:val="SenderAddress"/>
        <w:jc w:val="center"/>
        <w:rPr>
          <w:b/>
          <w:sz w:val="32"/>
          <w:szCs w:val="32"/>
        </w:rPr>
      </w:pPr>
      <w:r w:rsidRPr="0098683A">
        <w:rPr>
          <w:b/>
          <w:sz w:val="36"/>
          <w:szCs w:val="32"/>
        </w:rPr>
        <w:t>Instructions</w:t>
      </w:r>
    </w:p>
    <w:p w:rsidR="00303896" w:rsidRDefault="00303896" w:rsidP="00E43AA9">
      <w:pPr>
        <w:pStyle w:val="SenderAddress"/>
        <w:jc w:val="center"/>
        <w:rPr>
          <w:b/>
          <w:sz w:val="32"/>
          <w:szCs w:val="32"/>
        </w:rPr>
      </w:pPr>
    </w:p>
    <w:p w:rsidR="00303896" w:rsidRDefault="00303896" w:rsidP="00E43AA9">
      <w:pPr>
        <w:pStyle w:val="SenderAddress"/>
        <w:rPr>
          <w:b/>
          <w:sz w:val="32"/>
          <w:szCs w:val="32"/>
        </w:rPr>
      </w:pPr>
    </w:p>
    <w:p w:rsidR="00303896" w:rsidRDefault="00303896" w:rsidP="00E43AA9">
      <w:pPr>
        <w:pStyle w:val="SenderAddress"/>
        <w:jc w:val="center"/>
        <w:rPr>
          <w:b/>
          <w:sz w:val="32"/>
          <w:szCs w:val="32"/>
        </w:rPr>
      </w:pPr>
    </w:p>
    <w:p w:rsidR="0022580C" w:rsidRDefault="002D1ED7" w:rsidP="00E43AA9">
      <w:pPr>
        <w:pStyle w:val="SenderAddress"/>
        <w:rPr>
          <w:sz w:val="24"/>
        </w:rPr>
      </w:pPr>
      <w:r w:rsidRPr="002D1ED7">
        <w:rPr>
          <w:sz w:val="24"/>
        </w:rPr>
        <w:t>1.</w:t>
      </w:r>
      <w:r w:rsidR="0098683A">
        <w:rPr>
          <w:sz w:val="24"/>
        </w:rPr>
        <w:t xml:space="preserve"> </w:t>
      </w:r>
      <w:r>
        <w:rPr>
          <w:sz w:val="24"/>
        </w:rPr>
        <w:t xml:space="preserve"> </w:t>
      </w:r>
      <w:r w:rsidR="0098683A">
        <w:rPr>
          <w:sz w:val="24"/>
        </w:rPr>
        <w:t xml:space="preserve"> </w:t>
      </w:r>
      <w:r w:rsidR="00303896" w:rsidRPr="00E43AA9">
        <w:rPr>
          <w:sz w:val="24"/>
          <w:u w:val="single"/>
        </w:rPr>
        <w:t xml:space="preserve">Print </w:t>
      </w:r>
      <w:r w:rsidR="00970446">
        <w:rPr>
          <w:sz w:val="24"/>
          <w:u w:val="single"/>
        </w:rPr>
        <w:t xml:space="preserve">the </w:t>
      </w:r>
      <w:r w:rsidR="00303896" w:rsidRPr="00E43AA9">
        <w:rPr>
          <w:sz w:val="24"/>
          <w:u w:val="single"/>
        </w:rPr>
        <w:t>form</w:t>
      </w:r>
      <w:r w:rsidR="00970446">
        <w:rPr>
          <w:sz w:val="24"/>
          <w:u w:val="single"/>
        </w:rPr>
        <w:t>.</w:t>
      </w:r>
    </w:p>
    <w:p w:rsidR="001257E5" w:rsidRDefault="001257E5" w:rsidP="00E43AA9">
      <w:pPr>
        <w:pStyle w:val="SenderAddress"/>
        <w:rPr>
          <w:sz w:val="24"/>
        </w:rPr>
      </w:pPr>
    </w:p>
    <w:p w:rsidR="00E43AA9" w:rsidRDefault="002D1ED7" w:rsidP="00E43AA9">
      <w:pPr>
        <w:pStyle w:val="SenderAddress"/>
        <w:rPr>
          <w:sz w:val="24"/>
        </w:rPr>
      </w:pPr>
      <w:r>
        <w:rPr>
          <w:sz w:val="24"/>
        </w:rPr>
        <w:t>2</w:t>
      </w:r>
      <w:r w:rsidRPr="001257E5">
        <w:rPr>
          <w:sz w:val="24"/>
        </w:rPr>
        <w:t>.</w:t>
      </w:r>
      <w:r w:rsidR="0098683A">
        <w:rPr>
          <w:sz w:val="24"/>
        </w:rPr>
        <w:t xml:space="preserve"> </w:t>
      </w:r>
      <w:r w:rsidRPr="001257E5">
        <w:rPr>
          <w:sz w:val="24"/>
        </w:rPr>
        <w:t xml:space="preserve"> </w:t>
      </w:r>
      <w:r w:rsidR="0098683A">
        <w:rPr>
          <w:sz w:val="24"/>
        </w:rPr>
        <w:t xml:space="preserve"> </w:t>
      </w:r>
      <w:r w:rsidR="00303896" w:rsidRPr="00E43AA9">
        <w:rPr>
          <w:sz w:val="24"/>
          <w:u w:val="single"/>
        </w:rPr>
        <w:t xml:space="preserve">Fill in </w:t>
      </w:r>
      <w:r w:rsidR="00970446">
        <w:rPr>
          <w:sz w:val="24"/>
          <w:u w:val="single"/>
        </w:rPr>
        <w:t xml:space="preserve">the </w:t>
      </w:r>
      <w:r w:rsidR="00303896" w:rsidRPr="00E43AA9">
        <w:rPr>
          <w:sz w:val="24"/>
          <w:u w:val="single"/>
        </w:rPr>
        <w:t>form</w:t>
      </w:r>
      <w:r w:rsidR="00303896" w:rsidRPr="00E43AA9">
        <w:rPr>
          <w:sz w:val="24"/>
        </w:rPr>
        <w:t>.</w:t>
      </w:r>
      <w:r w:rsidR="00303896">
        <w:rPr>
          <w:sz w:val="24"/>
        </w:rPr>
        <w:t xml:space="preserve"> </w:t>
      </w:r>
    </w:p>
    <w:p w:rsidR="001257E5" w:rsidRPr="00E43AA9" w:rsidRDefault="00303896" w:rsidP="00E43AA9">
      <w:pPr>
        <w:pStyle w:val="SenderAddress"/>
        <w:numPr>
          <w:ilvl w:val="2"/>
          <w:numId w:val="14"/>
        </w:numPr>
        <w:rPr>
          <w:sz w:val="24"/>
        </w:rPr>
      </w:pPr>
      <w:r w:rsidRPr="00E43AA9">
        <w:rPr>
          <w:sz w:val="24"/>
        </w:rPr>
        <w:t>No fields should be left blank.</w:t>
      </w:r>
      <w:r w:rsidR="00E43AA9">
        <w:rPr>
          <w:sz w:val="24"/>
        </w:rPr>
        <w:t xml:space="preserve"> </w:t>
      </w:r>
      <w:r w:rsidRPr="00E43AA9">
        <w:rPr>
          <w:sz w:val="24"/>
        </w:rPr>
        <w:t xml:space="preserve">If an incomplete form is </w:t>
      </w:r>
      <w:r w:rsidR="00970446">
        <w:rPr>
          <w:sz w:val="24"/>
        </w:rPr>
        <w:t>submitted</w:t>
      </w:r>
      <w:r w:rsidRPr="00E43AA9">
        <w:rPr>
          <w:sz w:val="24"/>
        </w:rPr>
        <w:t>, it will not be accepted</w:t>
      </w:r>
      <w:r w:rsidR="00E43AA9" w:rsidRPr="00E43AA9">
        <w:rPr>
          <w:sz w:val="24"/>
        </w:rPr>
        <w:t>.</w:t>
      </w:r>
    </w:p>
    <w:p w:rsidR="001257E5" w:rsidRDefault="00E43AA9" w:rsidP="00E43AA9">
      <w:pPr>
        <w:pStyle w:val="SenderAddress"/>
        <w:numPr>
          <w:ilvl w:val="2"/>
          <w:numId w:val="14"/>
        </w:numPr>
        <w:rPr>
          <w:sz w:val="24"/>
        </w:rPr>
      </w:pPr>
      <w:r>
        <w:rPr>
          <w:b/>
          <w:sz w:val="24"/>
          <w:u w:val="single"/>
        </w:rPr>
        <w:t>B</w:t>
      </w:r>
      <w:r w:rsidR="0022580C">
        <w:rPr>
          <w:b/>
          <w:sz w:val="24"/>
          <w:u w:val="single"/>
        </w:rPr>
        <w:t>oth</w:t>
      </w:r>
      <w:r w:rsidR="0022580C">
        <w:rPr>
          <w:sz w:val="24"/>
        </w:rPr>
        <w:t xml:space="preserve"> boxes </w:t>
      </w:r>
      <w:r>
        <w:rPr>
          <w:sz w:val="24"/>
        </w:rPr>
        <w:t>on the form must be</w:t>
      </w:r>
      <w:r w:rsidR="0022580C">
        <w:rPr>
          <w:sz w:val="24"/>
        </w:rPr>
        <w:t xml:space="preserve"> checked</w:t>
      </w:r>
      <w:r>
        <w:rPr>
          <w:sz w:val="24"/>
        </w:rPr>
        <w:t>.</w:t>
      </w:r>
      <w:r w:rsidR="001257E5">
        <w:rPr>
          <w:sz w:val="24"/>
        </w:rPr>
        <w:t xml:space="preserve"> </w:t>
      </w:r>
    </w:p>
    <w:p w:rsidR="0022580C" w:rsidRDefault="00E43AA9" w:rsidP="00E43AA9">
      <w:pPr>
        <w:pStyle w:val="SenderAddress"/>
        <w:numPr>
          <w:ilvl w:val="2"/>
          <w:numId w:val="14"/>
        </w:numPr>
        <w:rPr>
          <w:sz w:val="24"/>
        </w:rPr>
      </w:pPr>
      <w:r>
        <w:rPr>
          <w:sz w:val="24"/>
        </w:rPr>
        <w:t xml:space="preserve">The housing authority’s </w:t>
      </w:r>
      <w:r w:rsidR="0022580C">
        <w:rPr>
          <w:sz w:val="24"/>
        </w:rPr>
        <w:t xml:space="preserve">Executive Director </w:t>
      </w:r>
      <w:r>
        <w:rPr>
          <w:sz w:val="24"/>
        </w:rPr>
        <w:t xml:space="preserve">must </w:t>
      </w:r>
      <w:r w:rsidR="008275B6" w:rsidRPr="00E43AA9">
        <w:rPr>
          <w:b/>
          <w:sz w:val="24"/>
        </w:rPr>
        <w:t>s</w:t>
      </w:r>
      <w:r w:rsidR="0022580C" w:rsidRPr="00E43AA9">
        <w:rPr>
          <w:b/>
          <w:sz w:val="24"/>
        </w:rPr>
        <w:t>ign</w:t>
      </w:r>
      <w:r w:rsidR="0022580C">
        <w:rPr>
          <w:sz w:val="24"/>
        </w:rPr>
        <w:t xml:space="preserve"> and </w:t>
      </w:r>
      <w:r w:rsidR="0022580C" w:rsidRPr="00E43AA9">
        <w:rPr>
          <w:b/>
          <w:sz w:val="24"/>
        </w:rPr>
        <w:t>print</w:t>
      </w:r>
      <w:r w:rsidR="0022580C">
        <w:rPr>
          <w:sz w:val="24"/>
        </w:rPr>
        <w:t xml:space="preserve"> their name</w:t>
      </w:r>
      <w:r>
        <w:rPr>
          <w:sz w:val="24"/>
        </w:rPr>
        <w:t>.</w:t>
      </w:r>
      <w:r w:rsidR="0022580C">
        <w:rPr>
          <w:sz w:val="24"/>
        </w:rPr>
        <w:t xml:space="preserve"> </w:t>
      </w:r>
    </w:p>
    <w:p w:rsidR="00F16041" w:rsidRDefault="00F16041" w:rsidP="00E43AA9">
      <w:pPr>
        <w:pStyle w:val="SenderAddress"/>
        <w:rPr>
          <w:sz w:val="24"/>
        </w:rPr>
      </w:pPr>
    </w:p>
    <w:p w:rsidR="0022580C" w:rsidRDefault="002D1ED7" w:rsidP="00E43AA9">
      <w:pPr>
        <w:pStyle w:val="SenderAddress"/>
        <w:rPr>
          <w:sz w:val="24"/>
        </w:rPr>
      </w:pPr>
      <w:r>
        <w:rPr>
          <w:sz w:val="24"/>
        </w:rPr>
        <w:t xml:space="preserve">3. </w:t>
      </w:r>
      <w:r w:rsidR="0098683A">
        <w:rPr>
          <w:sz w:val="24"/>
        </w:rPr>
        <w:t xml:space="preserve">  </w:t>
      </w:r>
      <w:r w:rsidR="0022580C" w:rsidRPr="00E43AA9">
        <w:rPr>
          <w:sz w:val="24"/>
          <w:u w:val="single"/>
        </w:rPr>
        <w:t>Mail the form to</w:t>
      </w:r>
      <w:r w:rsidR="0022580C">
        <w:rPr>
          <w:sz w:val="24"/>
        </w:rPr>
        <w:t xml:space="preserve">: </w:t>
      </w:r>
    </w:p>
    <w:p w:rsidR="0022580C" w:rsidRDefault="0022580C" w:rsidP="00E43AA9">
      <w:pPr>
        <w:pStyle w:val="SenderAddress"/>
        <w:rPr>
          <w:sz w:val="24"/>
        </w:rPr>
      </w:pPr>
    </w:p>
    <w:p w:rsidR="0022580C" w:rsidRDefault="0022580C" w:rsidP="00F30F3D">
      <w:pPr>
        <w:pStyle w:val="SenderAddress"/>
        <w:ind w:left="1080"/>
        <w:rPr>
          <w:sz w:val="24"/>
        </w:rPr>
      </w:pPr>
      <w:r>
        <w:rPr>
          <w:sz w:val="24"/>
        </w:rPr>
        <w:t>Department for Local Government</w:t>
      </w:r>
    </w:p>
    <w:p w:rsidR="0022580C" w:rsidRDefault="0022580C" w:rsidP="00F30F3D">
      <w:pPr>
        <w:pStyle w:val="SenderAddress"/>
        <w:ind w:left="1080"/>
        <w:rPr>
          <w:sz w:val="24"/>
        </w:rPr>
      </w:pPr>
      <w:r>
        <w:rPr>
          <w:sz w:val="24"/>
        </w:rPr>
        <w:t>Cities and Special Districts Branch</w:t>
      </w:r>
    </w:p>
    <w:p w:rsidR="0022580C" w:rsidRDefault="0022580C" w:rsidP="00F30F3D">
      <w:pPr>
        <w:pStyle w:val="SenderAddress"/>
        <w:ind w:left="1080"/>
        <w:rPr>
          <w:sz w:val="24"/>
        </w:rPr>
      </w:pPr>
      <w:r>
        <w:rPr>
          <w:sz w:val="24"/>
        </w:rPr>
        <w:t>102</w:t>
      </w:r>
      <w:r w:rsidR="00F30F3D">
        <w:rPr>
          <w:sz w:val="24"/>
        </w:rPr>
        <w:t>4</w:t>
      </w:r>
      <w:r>
        <w:rPr>
          <w:sz w:val="24"/>
        </w:rPr>
        <w:t xml:space="preserve"> Capital Center Drive</w:t>
      </w:r>
      <w:r w:rsidR="00F30F3D">
        <w:rPr>
          <w:sz w:val="24"/>
        </w:rPr>
        <w:t>,</w:t>
      </w:r>
      <w:r>
        <w:rPr>
          <w:sz w:val="24"/>
        </w:rPr>
        <w:t xml:space="preserve"> Suite 340</w:t>
      </w:r>
    </w:p>
    <w:p w:rsidR="0022580C" w:rsidRPr="0022580C" w:rsidRDefault="0022580C" w:rsidP="00F30F3D">
      <w:pPr>
        <w:pStyle w:val="SenderAddress"/>
        <w:ind w:left="1080"/>
        <w:rPr>
          <w:sz w:val="24"/>
        </w:rPr>
      </w:pPr>
      <w:r>
        <w:rPr>
          <w:sz w:val="24"/>
        </w:rPr>
        <w:t>Frankfort, KY 40601</w:t>
      </w:r>
    </w:p>
    <w:p w:rsidR="0022580C" w:rsidRDefault="0022580C" w:rsidP="00E43AA9">
      <w:pPr>
        <w:pStyle w:val="SenderAddress"/>
        <w:rPr>
          <w:sz w:val="24"/>
        </w:rPr>
      </w:pPr>
    </w:p>
    <w:p w:rsidR="00D378F8" w:rsidRDefault="002D1ED7" w:rsidP="0098683A">
      <w:pPr>
        <w:pStyle w:val="SenderAddress"/>
        <w:ind w:left="360" w:hanging="360"/>
        <w:rPr>
          <w:sz w:val="24"/>
        </w:rPr>
      </w:pPr>
      <w:r>
        <w:rPr>
          <w:sz w:val="24"/>
        </w:rPr>
        <w:t xml:space="preserve">4. </w:t>
      </w:r>
      <w:r w:rsidR="0098683A">
        <w:rPr>
          <w:sz w:val="24"/>
        </w:rPr>
        <w:t xml:space="preserve">  </w:t>
      </w:r>
      <w:r w:rsidR="00D378F8" w:rsidRPr="00D378F8">
        <w:rPr>
          <w:sz w:val="24"/>
          <w:u w:val="single"/>
        </w:rPr>
        <w:t xml:space="preserve">Receive </w:t>
      </w:r>
      <w:r w:rsidR="00D378F8">
        <w:rPr>
          <w:sz w:val="24"/>
          <w:u w:val="single"/>
        </w:rPr>
        <w:t>a one-year exclusion</w:t>
      </w:r>
      <w:r w:rsidR="00D378F8" w:rsidRPr="00D378F8">
        <w:rPr>
          <w:sz w:val="24"/>
        </w:rPr>
        <w:t>.</w:t>
      </w:r>
    </w:p>
    <w:p w:rsidR="00F16041" w:rsidRPr="00303896" w:rsidRDefault="00970446" w:rsidP="00D378F8">
      <w:pPr>
        <w:pStyle w:val="SenderAddress"/>
        <w:ind w:left="360"/>
        <w:rPr>
          <w:sz w:val="24"/>
        </w:rPr>
      </w:pPr>
      <w:r>
        <w:rPr>
          <w:sz w:val="24"/>
        </w:rPr>
        <w:t>When</w:t>
      </w:r>
      <w:r w:rsidR="00F16041">
        <w:rPr>
          <w:sz w:val="24"/>
        </w:rPr>
        <w:t xml:space="preserve"> the </w:t>
      </w:r>
      <w:r w:rsidR="00D378F8">
        <w:rPr>
          <w:sz w:val="24"/>
        </w:rPr>
        <w:t xml:space="preserve">completed </w:t>
      </w:r>
      <w:r w:rsidR="00F16041">
        <w:rPr>
          <w:sz w:val="24"/>
        </w:rPr>
        <w:t xml:space="preserve">form </w:t>
      </w:r>
      <w:r>
        <w:rPr>
          <w:sz w:val="24"/>
        </w:rPr>
        <w:t>is</w:t>
      </w:r>
      <w:r w:rsidR="00F16041">
        <w:rPr>
          <w:sz w:val="24"/>
        </w:rPr>
        <w:t xml:space="preserve"> received</w:t>
      </w:r>
      <w:r>
        <w:rPr>
          <w:sz w:val="24"/>
        </w:rPr>
        <w:t>, reviewed</w:t>
      </w:r>
      <w:r w:rsidR="00F30F3D">
        <w:rPr>
          <w:sz w:val="24"/>
        </w:rPr>
        <w:t>,</w:t>
      </w:r>
      <w:r>
        <w:rPr>
          <w:sz w:val="24"/>
        </w:rPr>
        <w:t xml:space="preserve"> and approved </w:t>
      </w:r>
      <w:r w:rsidR="00F16041">
        <w:rPr>
          <w:sz w:val="24"/>
        </w:rPr>
        <w:t xml:space="preserve">by </w:t>
      </w:r>
      <w:r>
        <w:rPr>
          <w:sz w:val="24"/>
        </w:rPr>
        <w:t>SPGE Branch staff</w:t>
      </w:r>
      <w:r w:rsidR="00F16041">
        <w:rPr>
          <w:sz w:val="24"/>
        </w:rPr>
        <w:t xml:space="preserve">, </w:t>
      </w:r>
      <w:r>
        <w:rPr>
          <w:sz w:val="24"/>
        </w:rPr>
        <w:t>you</w:t>
      </w:r>
      <w:r w:rsidR="00F16041">
        <w:rPr>
          <w:sz w:val="24"/>
        </w:rPr>
        <w:t xml:space="preserve"> will </w:t>
      </w:r>
      <w:r>
        <w:rPr>
          <w:sz w:val="24"/>
        </w:rPr>
        <w:t xml:space="preserve">be </w:t>
      </w:r>
      <w:r w:rsidR="00F16041">
        <w:rPr>
          <w:sz w:val="24"/>
        </w:rPr>
        <w:t>sen</w:t>
      </w:r>
      <w:r>
        <w:rPr>
          <w:sz w:val="24"/>
        </w:rPr>
        <w:t>t</w:t>
      </w:r>
      <w:r w:rsidR="00F16041">
        <w:rPr>
          <w:sz w:val="24"/>
        </w:rPr>
        <w:t xml:space="preserve"> a con</w:t>
      </w:r>
      <w:r w:rsidR="00AD1FCE">
        <w:rPr>
          <w:sz w:val="24"/>
        </w:rPr>
        <w:t xml:space="preserve">firmation email </w:t>
      </w:r>
      <w:r>
        <w:rPr>
          <w:sz w:val="24"/>
        </w:rPr>
        <w:t xml:space="preserve">acknowledging </w:t>
      </w:r>
      <w:r w:rsidR="0053263D">
        <w:rPr>
          <w:sz w:val="24"/>
        </w:rPr>
        <w:t xml:space="preserve">receipt of the form and </w:t>
      </w:r>
      <w:r>
        <w:rPr>
          <w:sz w:val="24"/>
        </w:rPr>
        <w:t xml:space="preserve">granting your entity </w:t>
      </w:r>
      <w:r w:rsidR="0053263D">
        <w:rPr>
          <w:sz w:val="24"/>
        </w:rPr>
        <w:t xml:space="preserve">exclusion </w:t>
      </w:r>
      <w:r>
        <w:rPr>
          <w:sz w:val="24"/>
        </w:rPr>
        <w:t xml:space="preserve">status </w:t>
      </w:r>
      <w:r w:rsidR="008275B6">
        <w:rPr>
          <w:sz w:val="24"/>
        </w:rPr>
        <w:t>for the requested fiscal year.</w:t>
      </w:r>
      <w:r w:rsidR="00AD1FCE">
        <w:rPr>
          <w:sz w:val="24"/>
        </w:rPr>
        <w:t xml:space="preserve"> </w:t>
      </w:r>
    </w:p>
    <w:p w:rsidR="00303896" w:rsidRDefault="00303896" w:rsidP="00E43AA9">
      <w:pPr>
        <w:pStyle w:val="SenderAddress"/>
        <w:jc w:val="center"/>
        <w:rPr>
          <w:b/>
          <w:sz w:val="32"/>
          <w:szCs w:val="32"/>
        </w:rPr>
      </w:pPr>
    </w:p>
    <w:p w:rsidR="00303896" w:rsidRDefault="00303896" w:rsidP="00E43AA9">
      <w:pPr>
        <w:pStyle w:val="SenderAddress"/>
        <w:jc w:val="center"/>
        <w:rPr>
          <w:b/>
          <w:sz w:val="32"/>
          <w:szCs w:val="32"/>
        </w:rPr>
      </w:pPr>
    </w:p>
    <w:p w:rsidR="00303896" w:rsidRDefault="00303896" w:rsidP="00E43AA9">
      <w:pPr>
        <w:pStyle w:val="SenderAddress"/>
        <w:jc w:val="center"/>
        <w:rPr>
          <w:b/>
          <w:sz w:val="32"/>
          <w:szCs w:val="32"/>
        </w:rPr>
      </w:pPr>
    </w:p>
    <w:p w:rsidR="00303896" w:rsidRDefault="00303896" w:rsidP="00E43AA9">
      <w:pPr>
        <w:pStyle w:val="SenderAddress"/>
        <w:jc w:val="center"/>
        <w:rPr>
          <w:b/>
          <w:sz w:val="32"/>
          <w:szCs w:val="32"/>
        </w:rPr>
      </w:pPr>
    </w:p>
    <w:p w:rsidR="00303896" w:rsidRDefault="00303896" w:rsidP="00E43AA9">
      <w:pPr>
        <w:pStyle w:val="SenderAddress"/>
        <w:jc w:val="center"/>
        <w:rPr>
          <w:b/>
          <w:sz w:val="32"/>
          <w:szCs w:val="32"/>
        </w:rPr>
      </w:pPr>
    </w:p>
    <w:p w:rsidR="00303896" w:rsidRDefault="00303896" w:rsidP="00E43AA9">
      <w:pPr>
        <w:pStyle w:val="SenderAddress"/>
        <w:jc w:val="center"/>
        <w:rPr>
          <w:b/>
          <w:sz w:val="32"/>
          <w:szCs w:val="32"/>
        </w:rPr>
      </w:pPr>
    </w:p>
    <w:p w:rsidR="00303896" w:rsidRDefault="00303896" w:rsidP="00E43AA9">
      <w:pPr>
        <w:pStyle w:val="SenderAddress"/>
        <w:jc w:val="center"/>
        <w:rPr>
          <w:b/>
          <w:sz w:val="32"/>
          <w:szCs w:val="32"/>
        </w:rPr>
      </w:pPr>
    </w:p>
    <w:p w:rsidR="00F16041" w:rsidRDefault="00F16041" w:rsidP="00E43AA9">
      <w:pPr>
        <w:pStyle w:val="SenderAddress"/>
        <w:jc w:val="center"/>
        <w:rPr>
          <w:b/>
          <w:sz w:val="32"/>
          <w:szCs w:val="32"/>
        </w:rPr>
      </w:pPr>
    </w:p>
    <w:p w:rsidR="00303896" w:rsidRDefault="00303896" w:rsidP="00E43AA9">
      <w:pPr>
        <w:pStyle w:val="SenderAddress"/>
        <w:jc w:val="center"/>
        <w:rPr>
          <w:b/>
          <w:sz w:val="32"/>
          <w:szCs w:val="32"/>
        </w:rPr>
      </w:pPr>
    </w:p>
    <w:p w:rsidR="00303896" w:rsidRDefault="00303896" w:rsidP="00E43AA9">
      <w:pPr>
        <w:pStyle w:val="SenderAddress"/>
        <w:jc w:val="center"/>
        <w:rPr>
          <w:b/>
          <w:sz w:val="32"/>
          <w:szCs w:val="32"/>
        </w:rPr>
      </w:pPr>
    </w:p>
    <w:p w:rsidR="00303896" w:rsidRDefault="00303896" w:rsidP="00E43AA9">
      <w:pPr>
        <w:pStyle w:val="SenderAddress"/>
        <w:jc w:val="center"/>
        <w:rPr>
          <w:b/>
          <w:sz w:val="32"/>
          <w:szCs w:val="32"/>
        </w:rPr>
      </w:pPr>
    </w:p>
    <w:p w:rsidR="00303896" w:rsidRDefault="00303896" w:rsidP="00E43AA9">
      <w:pPr>
        <w:pStyle w:val="SenderAddress"/>
        <w:jc w:val="center"/>
        <w:rPr>
          <w:b/>
          <w:sz w:val="32"/>
          <w:szCs w:val="32"/>
        </w:rPr>
      </w:pPr>
    </w:p>
    <w:p w:rsidR="00303896" w:rsidRDefault="00303896" w:rsidP="00E43AA9">
      <w:pPr>
        <w:pStyle w:val="SenderAddress"/>
        <w:jc w:val="center"/>
        <w:rPr>
          <w:b/>
          <w:sz w:val="32"/>
          <w:szCs w:val="32"/>
        </w:rPr>
      </w:pPr>
    </w:p>
    <w:p w:rsidR="00303896" w:rsidRDefault="00303896" w:rsidP="00E43AA9">
      <w:pPr>
        <w:pStyle w:val="SenderAddress"/>
        <w:jc w:val="center"/>
        <w:rPr>
          <w:b/>
          <w:sz w:val="32"/>
          <w:szCs w:val="32"/>
        </w:rPr>
      </w:pPr>
    </w:p>
    <w:p w:rsidR="00303896" w:rsidRDefault="00303896" w:rsidP="00F16041">
      <w:pPr>
        <w:pStyle w:val="SenderAddress"/>
        <w:rPr>
          <w:b/>
          <w:sz w:val="32"/>
          <w:szCs w:val="32"/>
        </w:rPr>
      </w:pPr>
    </w:p>
    <w:p w:rsidR="000A5B9E" w:rsidRDefault="00E43AA9" w:rsidP="00E43AA9">
      <w:pPr>
        <w:pStyle w:val="SenderAddress"/>
        <w:ind w:firstLine="720"/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5038725</wp:posOffset>
            </wp:positionH>
            <wp:positionV relativeFrom="margin">
              <wp:posOffset>-466725</wp:posOffset>
            </wp:positionV>
            <wp:extent cx="777875" cy="1438275"/>
            <wp:effectExtent l="19050" t="0" r="3175" b="0"/>
            <wp:wrapNone/>
            <wp:docPr id="2" name="Picture 2" descr="DLG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LG-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t xml:space="preserve">     </w:t>
      </w:r>
      <w:r w:rsidR="000A5B9E">
        <w:rPr>
          <w:b/>
          <w:sz w:val="32"/>
          <w:szCs w:val="32"/>
        </w:rPr>
        <w:t>Housing Authority Exclusion Request</w:t>
      </w:r>
      <w:r w:rsidR="007F7273">
        <w:rPr>
          <w:b/>
          <w:sz w:val="32"/>
          <w:szCs w:val="32"/>
        </w:rPr>
        <w:t xml:space="preserve"> Form</w:t>
      </w:r>
    </w:p>
    <w:p w:rsidR="0021430B" w:rsidRDefault="000A5B9E" w:rsidP="00643A94">
      <w:pPr>
        <w:pStyle w:val="SenderAddress"/>
      </w:pPr>
      <w:r>
        <w:br/>
      </w:r>
      <w:r>
        <w:br/>
      </w:r>
      <w:r>
        <w:br/>
      </w:r>
      <w:r w:rsidR="00692781">
        <w:t xml:space="preserve">Department </w:t>
      </w:r>
      <w:r>
        <w:t>for</w:t>
      </w:r>
      <w:r w:rsidR="00692781">
        <w:t xml:space="preserve"> Local Government</w:t>
      </w:r>
    </w:p>
    <w:p w:rsidR="00C96BAC" w:rsidRDefault="001A4BD1" w:rsidP="00643A94">
      <w:pPr>
        <w:pStyle w:val="SenderAddress"/>
      </w:pPr>
      <w:r>
        <w:t>Cities and Special Districts</w:t>
      </w:r>
      <w:r w:rsidR="00C96BAC">
        <w:t xml:space="preserve"> Branch</w:t>
      </w:r>
    </w:p>
    <w:p w:rsidR="00FD5F91" w:rsidRDefault="00ED6F0E" w:rsidP="00C86F66">
      <w:pPr>
        <w:pStyle w:val="SenderAddress"/>
        <w:tabs>
          <w:tab w:val="right" w:pos="8640"/>
        </w:tabs>
      </w:pPr>
      <w:r>
        <w:t>100 Airport Road, 3</w:t>
      </w:r>
      <w:r w:rsidRPr="00ED6F0E">
        <w:rPr>
          <w:vertAlign w:val="superscript"/>
        </w:rPr>
        <w:t>rd</w:t>
      </w:r>
      <w:r>
        <w:t xml:space="preserve"> Floor</w:t>
      </w:r>
      <w:r w:rsidR="00C86F66">
        <w:tab/>
      </w:r>
    </w:p>
    <w:p w:rsidR="007F7273" w:rsidRDefault="00C77C93" w:rsidP="00C96BAC">
      <w:pPr>
        <w:pStyle w:val="SenderAddress"/>
        <w:tabs>
          <w:tab w:val="right" w:pos="8640"/>
        </w:tabs>
      </w:pPr>
      <w:r>
        <w:t>Frankfort, KY</w:t>
      </w:r>
      <w:r w:rsidR="000A5B9E">
        <w:t xml:space="preserve"> 40601</w:t>
      </w:r>
    </w:p>
    <w:p w:rsidR="007F7273" w:rsidRDefault="007F7273" w:rsidP="00C96BAC">
      <w:pPr>
        <w:pStyle w:val="SenderAddress"/>
        <w:tabs>
          <w:tab w:val="right" w:pos="8640"/>
        </w:tabs>
      </w:pPr>
    </w:p>
    <w:p w:rsidR="00970446" w:rsidRDefault="00970446" w:rsidP="00C96BAC">
      <w:pPr>
        <w:pStyle w:val="SenderAddress"/>
        <w:tabs>
          <w:tab w:val="right" w:pos="8640"/>
        </w:tabs>
      </w:pPr>
    </w:p>
    <w:p w:rsidR="00926CEA" w:rsidRDefault="007F7273" w:rsidP="00926CEA">
      <w:pPr>
        <w:pStyle w:val="RecipientAddress"/>
      </w:pPr>
      <w:r>
        <w:t>Date of Request: _________________</w:t>
      </w:r>
      <w:r w:rsidR="00303896">
        <w:t xml:space="preserve">   Fiscal Year</w:t>
      </w:r>
      <w:r w:rsidR="00926CEA">
        <w:t xml:space="preserve"> requesting exemption</w:t>
      </w:r>
      <w:r w:rsidR="00E952DE">
        <w:t>: _</w:t>
      </w:r>
      <w:r w:rsidR="00926CEA">
        <w:t>_________</w:t>
      </w:r>
    </w:p>
    <w:p w:rsidR="00926CEA" w:rsidRDefault="00926CEA" w:rsidP="00970446">
      <w:pPr>
        <w:pStyle w:val="RecipientAddress"/>
      </w:pPr>
    </w:p>
    <w:p w:rsidR="00926CEA" w:rsidRDefault="00301FF4" w:rsidP="00FD5F91">
      <w:pPr>
        <w:pStyle w:val="RecipientAddress"/>
      </w:pPr>
      <w:r>
        <w:t xml:space="preserve">Housing Authority </w:t>
      </w:r>
      <w:r w:rsidR="00926CEA">
        <w:t>Name:</w:t>
      </w:r>
      <w:r w:rsidR="00926CEA">
        <w:tab/>
        <w:t>_________</w:t>
      </w:r>
      <w:r>
        <w:t>_</w:t>
      </w:r>
      <w:r w:rsidR="00926CEA">
        <w:t>_________________________</w:t>
      </w:r>
    </w:p>
    <w:p w:rsidR="00926CEA" w:rsidRDefault="00926CEA" w:rsidP="00FD5F91">
      <w:pPr>
        <w:pStyle w:val="RecipientAddress"/>
      </w:pPr>
    </w:p>
    <w:p w:rsidR="00926CEA" w:rsidRDefault="00926CEA" w:rsidP="00FD5F91">
      <w:pPr>
        <w:pStyle w:val="RecipientAddress"/>
      </w:pPr>
      <w:r>
        <w:tab/>
      </w:r>
      <w:r>
        <w:tab/>
        <w:t>___________________________________</w:t>
      </w:r>
      <w:r w:rsidR="00C86F66">
        <w:t>____________</w:t>
      </w:r>
      <w:r>
        <w:t>_</w:t>
      </w:r>
    </w:p>
    <w:p w:rsidR="00926CEA" w:rsidRDefault="00926CEA" w:rsidP="00FD5F91">
      <w:pPr>
        <w:pStyle w:val="RecipientAddress"/>
      </w:pPr>
      <w:r>
        <w:tab/>
      </w:r>
      <w:r>
        <w:tab/>
      </w:r>
      <w:r w:rsidR="00C86F66">
        <w:tab/>
      </w:r>
      <w:r w:rsidR="00C86F66">
        <w:tab/>
      </w:r>
      <w:r>
        <w:t>Address</w:t>
      </w:r>
    </w:p>
    <w:p w:rsidR="007F7273" w:rsidRDefault="007F7273" w:rsidP="00FD5F91">
      <w:pPr>
        <w:pStyle w:val="RecipientAddress"/>
      </w:pPr>
    </w:p>
    <w:p w:rsidR="007F7273" w:rsidRDefault="007F7273" w:rsidP="00FD5F91">
      <w:pPr>
        <w:pStyle w:val="RecipientAddress"/>
      </w:pPr>
      <w:r>
        <w:tab/>
      </w:r>
      <w:r>
        <w:tab/>
      </w:r>
      <w:r w:rsidR="00926CEA">
        <w:t>_______________________</w:t>
      </w:r>
      <w:r w:rsidR="00926CEA">
        <w:tab/>
        <w:t>______</w:t>
      </w:r>
      <w:r w:rsidR="00926CEA">
        <w:tab/>
      </w:r>
      <w:r w:rsidR="00926CEA">
        <w:tab/>
        <w:t>_________</w:t>
      </w:r>
      <w:r w:rsidR="00C07741">
        <w:t xml:space="preserve">             ____________</w:t>
      </w:r>
    </w:p>
    <w:p w:rsidR="007F7273" w:rsidRDefault="007F7273" w:rsidP="00FD5F91">
      <w:pPr>
        <w:pStyle w:val="RecipientAddress"/>
      </w:pPr>
      <w:r>
        <w:tab/>
      </w:r>
      <w:r>
        <w:tab/>
        <w:t xml:space="preserve">City </w:t>
      </w:r>
      <w:r>
        <w:tab/>
      </w:r>
      <w:r>
        <w:tab/>
      </w:r>
      <w:r>
        <w:tab/>
      </w:r>
      <w:r w:rsidR="00926CEA">
        <w:tab/>
      </w:r>
      <w:r>
        <w:t>State</w:t>
      </w:r>
      <w:r>
        <w:tab/>
      </w:r>
      <w:r>
        <w:tab/>
        <w:t>Zip Code</w:t>
      </w:r>
      <w:r w:rsidR="00C07741">
        <w:t xml:space="preserve">                    County</w:t>
      </w:r>
    </w:p>
    <w:p w:rsidR="000A5B9E" w:rsidRDefault="000A5B9E" w:rsidP="000A5B9E">
      <w:pPr>
        <w:pStyle w:val="RecipientAddress"/>
      </w:pPr>
      <w:r>
        <w:br/>
        <w:t>Contact Name</w:t>
      </w:r>
      <w:r w:rsidR="007F7273">
        <w:t>: _</w:t>
      </w:r>
      <w:r>
        <w:t>______________</w:t>
      </w:r>
      <w:r w:rsidR="00926CEA">
        <w:t>___________________________</w:t>
      </w:r>
      <w:r>
        <w:t xml:space="preserve">_________   </w:t>
      </w:r>
    </w:p>
    <w:p w:rsidR="00FD5F91" w:rsidRDefault="000A5B9E" w:rsidP="00FD5F91">
      <w:pPr>
        <w:pStyle w:val="RecipientAddress"/>
      </w:pPr>
      <w:r>
        <w:br/>
      </w:r>
      <w:r w:rsidR="00926CEA">
        <w:t xml:space="preserve">Contact Phone: ________________________       </w:t>
      </w:r>
      <w:r>
        <w:t xml:space="preserve">Contact Email: ________________________   </w:t>
      </w:r>
    </w:p>
    <w:p w:rsidR="00926CEA" w:rsidRDefault="00926CEA" w:rsidP="00FD5F91">
      <w:pPr>
        <w:pStyle w:val="RecipientAddress"/>
      </w:pPr>
    </w:p>
    <w:p w:rsidR="00D07526" w:rsidRDefault="00605192" w:rsidP="00FD5F91">
      <w:pPr>
        <w:pStyle w:val="RecipientAddress"/>
        <w:rPr>
          <w:b/>
        </w:rPr>
      </w:pPr>
      <w:r>
        <w:rPr>
          <w:b/>
        </w:rPr>
        <w:br/>
      </w:r>
      <w:r w:rsidR="00D07526" w:rsidRPr="00D07526">
        <w:rPr>
          <w:b/>
        </w:rPr>
        <w:t>Please read and check below:</w:t>
      </w:r>
    </w:p>
    <w:p w:rsidR="00605192" w:rsidRPr="00D07526" w:rsidRDefault="00605192" w:rsidP="00FD5F91">
      <w:pPr>
        <w:pStyle w:val="RecipientAddress"/>
        <w:rPr>
          <w:b/>
        </w:rPr>
      </w:pPr>
    </w:p>
    <w:p w:rsidR="007F7273" w:rsidRDefault="00E952DE" w:rsidP="007F7273">
      <w:pPr>
        <w:jc w:val="both"/>
        <w:rPr>
          <w:szCs w:val="22"/>
        </w:rPr>
      </w:pPr>
      <w:r>
        <w:rPr>
          <w:noProof/>
          <w:szCs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56786</wp:posOffset>
            </wp:positionH>
            <wp:positionV relativeFrom="paragraph">
              <wp:posOffset>13897</wp:posOffset>
            </wp:positionV>
            <wp:extent cx="355276" cy="355277"/>
            <wp:effectExtent l="0" t="0" r="0" b="0"/>
            <wp:wrapNone/>
            <wp:docPr id="4" name="Picture 1" descr="http://images.clipartpanda.com/check-box-clipart-dT7Ly6XT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check-box-clipart-dT7Ly6XT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76" cy="355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5B9E" w:rsidRDefault="000A5B9E" w:rsidP="00301FF4">
      <w:pPr>
        <w:ind w:firstLine="720"/>
        <w:jc w:val="both"/>
        <w:rPr>
          <w:szCs w:val="22"/>
        </w:rPr>
      </w:pPr>
      <w:r w:rsidRPr="00CD7B8B">
        <w:rPr>
          <w:szCs w:val="22"/>
        </w:rPr>
        <w:t xml:space="preserve">Pursuant to KRS </w:t>
      </w:r>
      <w:r w:rsidR="00D5192A">
        <w:rPr>
          <w:szCs w:val="22"/>
        </w:rPr>
        <w:t xml:space="preserve">65A.010 </w:t>
      </w:r>
      <w:r w:rsidR="007F7273" w:rsidRPr="00CD7B8B">
        <w:rPr>
          <w:szCs w:val="22"/>
        </w:rPr>
        <w:t>(</w:t>
      </w:r>
      <w:r w:rsidR="00926CEA">
        <w:rPr>
          <w:szCs w:val="22"/>
        </w:rPr>
        <w:t>9)(d)8</w:t>
      </w:r>
      <w:r w:rsidR="00C93592">
        <w:rPr>
          <w:szCs w:val="22"/>
        </w:rPr>
        <w:t>,</w:t>
      </w:r>
      <w:r w:rsidR="00844505">
        <w:rPr>
          <w:szCs w:val="22"/>
        </w:rPr>
        <w:t xml:space="preserve"> I </w:t>
      </w:r>
      <w:r w:rsidR="00926CEA">
        <w:rPr>
          <w:szCs w:val="22"/>
        </w:rPr>
        <w:t xml:space="preserve"> </w:t>
      </w:r>
      <w:r w:rsidRPr="00CD7B8B">
        <w:rPr>
          <w:szCs w:val="22"/>
        </w:rPr>
        <w:t>hereby affirmatively state that</w:t>
      </w:r>
      <w:r w:rsidR="00926CEA">
        <w:rPr>
          <w:szCs w:val="22"/>
        </w:rPr>
        <w:t xml:space="preserve"> </w:t>
      </w:r>
      <w:r w:rsidR="00844505">
        <w:rPr>
          <w:szCs w:val="22"/>
        </w:rPr>
        <w:t xml:space="preserve">the above referenced Housing Authority </w:t>
      </w:r>
      <w:r w:rsidR="00A32131">
        <w:rPr>
          <w:szCs w:val="22"/>
        </w:rPr>
        <w:t xml:space="preserve">is founded under KRS 80 and </w:t>
      </w:r>
      <w:r w:rsidRPr="00CD7B8B">
        <w:rPr>
          <w:szCs w:val="22"/>
        </w:rPr>
        <w:t>receive</w:t>
      </w:r>
      <w:r w:rsidR="00D5192A">
        <w:rPr>
          <w:szCs w:val="22"/>
        </w:rPr>
        <w:t>s no</w:t>
      </w:r>
      <w:r w:rsidRPr="00CD7B8B">
        <w:rPr>
          <w:szCs w:val="22"/>
        </w:rPr>
        <w:t xml:space="preserve"> more than 20% of its total annual revenues from </w:t>
      </w:r>
      <w:r w:rsidR="00657BB5">
        <w:rPr>
          <w:szCs w:val="22"/>
        </w:rPr>
        <w:t xml:space="preserve">nonfederal fees, not including </w:t>
      </w:r>
      <w:r w:rsidR="00301FF4">
        <w:rPr>
          <w:szCs w:val="22"/>
        </w:rPr>
        <w:t xml:space="preserve">rental </w:t>
      </w:r>
      <w:r w:rsidR="00657BB5">
        <w:rPr>
          <w:szCs w:val="22"/>
        </w:rPr>
        <w:t>income,</w:t>
      </w:r>
      <w:r w:rsidRPr="00CD7B8B">
        <w:rPr>
          <w:szCs w:val="22"/>
        </w:rPr>
        <w:t xml:space="preserve"> and therefore is exempt from the financial disclosure requirements of </w:t>
      </w:r>
      <w:r w:rsidR="00844505">
        <w:rPr>
          <w:szCs w:val="22"/>
        </w:rPr>
        <w:t>KRS 65A.020</w:t>
      </w:r>
      <w:r w:rsidRPr="00CD7B8B">
        <w:rPr>
          <w:szCs w:val="22"/>
        </w:rPr>
        <w:t xml:space="preserve"> as it</w:t>
      </w:r>
      <w:r w:rsidR="00657BB5">
        <w:rPr>
          <w:szCs w:val="22"/>
        </w:rPr>
        <w:t xml:space="preserve"> applies </w:t>
      </w:r>
      <w:r w:rsidR="00926CEA">
        <w:rPr>
          <w:szCs w:val="22"/>
        </w:rPr>
        <w:t>to the above referenced</w:t>
      </w:r>
      <w:r w:rsidR="00657BB5">
        <w:rPr>
          <w:szCs w:val="22"/>
        </w:rPr>
        <w:t xml:space="preserve"> f</w:t>
      </w:r>
      <w:r w:rsidR="00CD7B8B">
        <w:rPr>
          <w:szCs w:val="22"/>
        </w:rPr>
        <w:t>iscal year.</w:t>
      </w:r>
      <w:r w:rsidRPr="00CD7B8B">
        <w:rPr>
          <w:szCs w:val="22"/>
        </w:rPr>
        <w:t xml:space="preserve"> </w:t>
      </w:r>
    </w:p>
    <w:p w:rsidR="00E43AA9" w:rsidRPr="00F30F3D" w:rsidRDefault="00970446" w:rsidP="00970446">
      <w:pPr>
        <w:pStyle w:val="ccEnclosure"/>
        <w:spacing w:before="0" w:after="0"/>
        <w:ind w:left="0" w:firstLine="0"/>
        <w:rPr>
          <w:sz w:val="18"/>
        </w:rPr>
      </w:pPr>
      <w:r w:rsidRPr="00F30F3D">
        <w:rPr>
          <w:noProof/>
          <w:sz w:val="1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53975</wp:posOffset>
            </wp:positionV>
            <wp:extent cx="352425" cy="352425"/>
            <wp:effectExtent l="0" t="0" r="0" b="0"/>
            <wp:wrapNone/>
            <wp:docPr id="1" name="Picture 1" descr="http://images.clipartpanda.com/check-box-clipart-dT7Ly6XT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check-box-clipart-dT7Ly6XT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1FF4" w:rsidRDefault="00970446" w:rsidP="00301FF4">
      <w:pPr>
        <w:pStyle w:val="ccEnclosure"/>
        <w:spacing w:before="120" w:after="120"/>
        <w:ind w:left="0" w:firstLine="0"/>
      </w:pPr>
      <w:r>
        <w:t xml:space="preserve">             </w:t>
      </w:r>
      <w:r w:rsidR="00F30F3D">
        <w:t xml:space="preserve">I acknowledge that this form is required to be submitted </w:t>
      </w:r>
      <w:r w:rsidR="00F30F3D" w:rsidRPr="00C93592">
        <w:rPr>
          <w:i/>
        </w:rPr>
        <w:t>annually</w:t>
      </w:r>
      <w:r w:rsidR="00C93592">
        <w:t xml:space="preserve"> and a</w:t>
      </w:r>
      <w:r w:rsidR="00F30F3D">
        <w:t xml:space="preserve"> hardcopy of this form must be mailed</w:t>
      </w:r>
      <w:r w:rsidR="00301FF4">
        <w:t xml:space="preserve"> to the above address within 15 days of the beginning of </w:t>
      </w:r>
      <w:r w:rsidR="00F30F3D" w:rsidRPr="00C93592">
        <w:rPr>
          <w:i/>
        </w:rPr>
        <w:t>each FY</w:t>
      </w:r>
      <w:r w:rsidR="00D5192A">
        <w:t xml:space="preserve">.  </w:t>
      </w:r>
      <w:r w:rsidR="00C93592">
        <w:t>I also acknowledge that i</w:t>
      </w:r>
      <w:r w:rsidR="00D5192A">
        <w:t>f</w:t>
      </w:r>
      <w:r w:rsidR="00C93592">
        <w:t xml:space="preserve"> this form is </w:t>
      </w:r>
      <w:r w:rsidR="00D5192A">
        <w:t xml:space="preserve">not submitted </w:t>
      </w:r>
      <w:r w:rsidR="00F30F3D">
        <w:t>the housing authority must register with DLG, pay the annual fee, and submit financial documents as required by KRS 65A.0</w:t>
      </w:r>
      <w:r w:rsidR="00D5192A">
        <w:t>2</w:t>
      </w:r>
      <w:r w:rsidR="00F30F3D">
        <w:t>0.</w:t>
      </w:r>
    </w:p>
    <w:p w:rsidR="00D07526" w:rsidRDefault="00D07526" w:rsidP="00D07526">
      <w:pPr>
        <w:pStyle w:val="ccEnclosure"/>
        <w:spacing w:before="0" w:after="0"/>
        <w:ind w:left="0" w:firstLine="0"/>
        <w:rPr>
          <w:b/>
          <w:u w:val="single"/>
        </w:rPr>
      </w:pPr>
    </w:p>
    <w:p w:rsidR="007F7273" w:rsidRPr="00C86F66" w:rsidRDefault="007F7273" w:rsidP="007F7273">
      <w:pPr>
        <w:pStyle w:val="ccEnclosure"/>
        <w:spacing w:before="120" w:after="120"/>
        <w:ind w:left="0" w:firstLine="0"/>
        <w:rPr>
          <w:b/>
          <w:u w:val="single"/>
        </w:rPr>
      </w:pPr>
      <w:r w:rsidRPr="00C86F66">
        <w:rPr>
          <w:b/>
          <w:u w:val="single"/>
        </w:rPr>
        <w:t>Approval</w:t>
      </w:r>
    </w:p>
    <w:p w:rsidR="00E952DE" w:rsidRPr="00970446" w:rsidRDefault="00E952DE" w:rsidP="00970446">
      <w:pPr>
        <w:pStyle w:val="ccEnclosure"/>
        <w:spacing w:before="0" w:after="0"/>
        <w:ind w:left="0" w:firstLine="0"/>
        <w:rPr>
          <w:b/>
          <w:sz w:val="14"/>
        </w:rPr>
      </w:pPr>
    </w:p>
    <w:p w:rsidR="007F7273" w:rsidRDefault="007F7273" w:rsidP="007F7273">
      <w:pPr>
        <w:pStyle w:val="ccEnclosure"/>
        <w:spacing w:before="120" w:after="120"/>
        <w:ind w:left="0" w:firstLine="0"/>
      </w:pPr>
      <w:r>
        <w:t>______________________________________________________________________________</w:t>
      </w:r>
    </w:p>
    <w:p w:rsidR="007F7273" w:rsidRPr="007F7273" w:rsidRDefault="007F7273" w:rsidP="007F7273">
      <w:pPr>
        <w:pStyle w:val="ccEnclosure"/>
        <w:spacing w:before="120" w:after="120"/>
        <w:ind w:left="0" w:firstLine="0"/>
        <w:rPr>
          <w:sz w:val="20"/>
          <w:szCs w:val="20"/>
        </w:rPr>
      </w:pPr>
      <w:r w:rsidRPr="007F7273">
        <w:rPr>
          <w:sz w:val="20"/>
          <w:szCs w:val="20"/>
        </w:rPr>
        <w:t>Executive Director (Print</w:t>
      </w:r>
      <w:r w:rsidR="00F30F3D">
        <w:rPr>
          <w:sz w:val="20"/>
          <w:szCs w:val="20"/>
        </w:rPr>
        <w:t xml:space="preserve"> name</w:t>
      </w:r>
      <w:r w:rsidRPr="007F7273">
        <w:rPr>
          <w:sz w:val="20"/>
          <w:szCs w:val="20"/>
        </w:rPr>
        <w:t>)</w:t>
      </w:r>
    </w:p>
    <w:p w:rsidR="007F7273" w:rsidRDefault="00CD7B8B" w:rsidP="00970446">
      <w:pPr>
        <w:pStyle w:val="ccEnclosure"/>
        <w:spacing w:before="0" w:after="0"/>
        <w:ind w:left="0" w:firstLine="0"/>
      </w:pPr>
      <w:r w:rsidRPr="00970446">
        <w:rPr>
          <w:sz w:val="14"/>
        </w:rPr>
        <w:br/>
      </w:r>
      <w:r w:rsidR="007F7273">
        <w:t>______________________________________________________________________________</w:t>
      </w:r>
    </w:p>
    <w:p w:rsidR="00E952DE" w:rsidRDefault="007F7273" w:rsidP="007F7273">
      <w:pPr>
        <w:pStyle w:val="ccEnclosure"/>
        <w:spacing w:before="120" w:after="120"/>
        <w:ind w:left="0" w:firstLine="0"/>
      </w:pPr>
      <w:r w:rsidRPr="007F7273">
        <w:rPr>
          <w:sz w:val="20"/>
          <w:szCs w:val="20"/>
        </w:rPr>
        <w:t>Executive Director (Signature)</w:t>
      </w:r>
      <w:r w:rsidR="00E952DE">
        <w:br/>
      </w:r>
    </w:p>
    <w:sectPr w:rsidR="00E952DE" w:rsidSect="0098683A">
      <w:footerReference w:type="default" r:id="rId9"/>
      <w:pgSz w:w="12240" w:h="15840" w:code="1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877" w:rsidRDefault="00F02877">
      <w:r>
        <w:separator/>
      </w:r>
    </w:p>
  </w:endnote>
  <w:endnote w:type="continuationSeparator" w:id="0">
    <w:p w:rsidR="00F02877" w:rsidRDefault="00F02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4068" w:rsidRPr="00575A05" w:rsidRDefault="00A14068" w:rsidP="00A14068">
    <w:pPr>
      <w:pStyle w:val="Footer"/>
      <w:rPr>
        <w:rFonts w:ascii="Arial" w:hAnsi="Arial" w:cs="Arial"/>
        <w:sz w:val="14"/>
        <w:szCs w:val="14"/>
      </w:rPr>
    </w:pPr>
    <w:r w:rsidRPr="00575A05">
      <w:rPr>
        <w:rFonts w:ascii="Arial" w:hAnsi="Arial" w:cs="Arial"/>
        <w:sz w:val="14"/>
        <w:szCs w:val="14"/>
      </w:rPr>
      <w:t xml:space="preserve">For Internal use only: </w:t>
    </w:r>
  </w:p>
  <w:p w:rsidR="00A14068" w:rsidRDefault="00A14068" w:rsidP="001155AA">
    <w:pPr>
      <w:pStyle w:val="Footer"/>
      <w:rPr>
        <w:rFonts w:ascii="Arial" w:hAnsi="Arial" w:cs="Arial"/>
        <w:sz w:val="14"/>
        <w:szCs w:val="14"/>
      </w:rPr>
    </w:pPr>
    <w:r w:rsidRPr="00575A05">
      <w:rPr>
        <w:rFonts w:ascii="Arial" w:hAnsi="Arial" w:cs="Arial"/>
        <w:sz w:val="14"/>
        <w:szCs w:val="14"/>
      </w:rPr>
      <w:t>Reviewed by: _______   Date: ____</w:t>
    </w:r>
    <w:r>
      <w:rPr>
        <w:rFonts w:ascii="Arial" w:hAnsi="Arial" w:cs="Arial"/>
        <w:sz w:val="14"/>
        <w:szCs w:val="14"/>
      </w:rPr>
      <w:t>___   EID #</w:t>
    </w:r>
    <w:r w:rsidRPr="00575A05">
      <w:rPr>
        <w:rFonts w:ascii="Arial" w:hAnsi="Arial" w:cs="Arial"/>
        <w:sz w:val="14"/>
        <w:szCs w:val="14"/>
      </w:rPr>
      <w:t xml:space="preserve">: _______   </w:t>
    </w:r>
    <w:r>
      <w:rPr>
        <w:rFonts w:ascii="Arial" w:hAnsi="Arial" w:cs="Arial"/>
        <w:sz w:val="14"/>
        <w:szCs w:val="14"/>
      </w:rPr>
      <w:t>HQ</w:t>
    </w:r>
    <w:r w:rsidRPr="00575A05">
      <w:rPr>
        <w:rFonts w:ascii="Arial" w:hAnsi="Arial" w:cs="Arial"/>
        <w:sz w:val="14"/>
        <w:szCs w:val="14"/>
      </w:rPr>
      <w:t xml:space="preserve">: _______   </w:t>
    </w:r>
    <w:r>
      <w:rPr>
        <w:rFonts w:ascii="Arial" w:hAnsi="Arial" w:cs="Arial"/>
        <w:sz w:val="14"/>
        <w:szCs w:val="14"/>
      </w:rPr>
      <w:t xml:space="preserve"> </w:t>
    </w:r>
    <w:r w:rsidR="001155AA">
      <w:rPr>
        <w:rFonts w:ascii="Arial" w:hAnsi="Arial" w:cs="Arial"/>
        <w:sz w:val="14"/>
        <w:szCs w:val="14"/>
      </w:rPr>
      <w:t xml:space="preserve">Proj1 Contact______   </w:t>
    </w:r>
    <w:r>
      <w:rPr>
        <w:rFonts w:ascii="Arial" w:hAnsi="Arial" w:cs="Arial"/>
        <w:sz w:val="14"/>
        <w:szCs w:val="14"/>
      </w:rPr>
      <w:t>Website</w:t>
    </w:r>
    <w:r w:rsidRPr="00575A05">
      <w:rPr>
        <w:rFonts w:ascii="Arial" w:hAnsi="Arial" w:cs="Arial"/>
        <w:sz w:val="14"/>
        <w:szCs w:val="14"/>
      </w:rPr>
      <w:t xml:space="preserve">: _______   </w:t>
    </w:r>
    <w:r>
      <w:rPr>
        <w:rFonts w:ascii="Arial" w:hAnsi="Arial" w:cs="Arial"/>
        <w:sz w:val="14"/>
        <w:szCs w:val="14"/>
      </w:rPr>
      <w:t xml:space="preserve">E-mail </w:t>
    </w:r>
    <w:r w:rsidRPr="00575A05">
      <w:rPr>
        <w:rFonts w:ascii="Arial" w:hAnsi="Arial" w:cs="Arial"/>
        <w:sz w:val="14"/>
        <w:szCs w:val="14"/>
      </w:rPr>
      <w:t>Confirmation: _______</w:t>
    </w:r>
    <w:r w:rsidRPr="00FD3A7D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  </w:t>
    </w:r>
  </w:p>
  <w:p w:rsidR="00A14068" w:rsidRDefault="00A14068" w:rsidP="00A14068">
    <w:pPr>
      <w:pStyle w:val="Footer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</w:p>
  <w:p w:rsidR="00A14068" w:rsidRPr="00A14068" w:rsidRDefault="00A14068" w:rsidP="00A14068">
    <w:pPr>
      <w:pStyle w:val="Footer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SPGE.HA103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877" w:rsidRDefault="00F02877">
      <w:r>
        <w:separator/>
      </w:r>
    </w:p>
  </w:footnote>
  <w:footnote w:type="continuationSeparator" w:id="0">
    <w:p w:rsidR="00F02877" w:rsidRDefault="00F028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036E64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82858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05256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FF44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E96A95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E814B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5ACA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102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489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767A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CE91036"/>
    <w:multiLevelType w:val="hybridMultilevel"/>
    <w:tmpl w:val="126C25DA"/>
    <w:lvl w:ilvl="0" w:tplc="AA3EB48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5517EC"/>
    <w:multiLevelType w:val="hybridMultilevel"/>
    <w:tmpl w:val="D2ACC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5A34B7D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478905CF"/>
    <w:multiLevelType w:val="hybridMultilevel"/>
    <w:tmpl w:val="0A8263A4"/>
    <w:lvl w:ilvl="0" w:tplc="421EC9B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ED6796"/>
    <w:multiLevelType w:val="hybridMultilevel"/>
    <w:tmpl w:val="0FA22B48"/>
    <w:lvl w:ilvl="0" w:tplc="481227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4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B9E"/>
    <w:rsid w:val="000754AD"/>
    <w:rsid w:val="00083FDF"/>
    <w:rsid w:val="000A5B9E"/>
    <w:rsid w:val="000B7DA8"/>
    <w:rsid w:val="000F2F1D"/>
    <w:rsid w:val="001042BD"/>
    <w:rsid w:val="001155AA"/>
    <w:rsid w:val="001179D3"/>
    <w:rsid w:val="001257E5"/>
    <w:rsid w:val="0013733D"/>
    <w:rsid w:val="00164AA2"/>
    <w:rsid w:val="00165240"/>
    <w:rsid w:val="00182820"/>
    <w:rsid w:val="001A4BD1"/>
    <w:rsid w:val="001B0EB0"/>
    <w:rsid w:val="001C39C4"/>
    <w:rsid w:val="001C3B37"/>
    <w:rsid w:val="001D185A"/>
    <w:rsid w:val="00204EBD"/>
    <w:rsid w:val="0021430B"/>
    <w:rsid w:val="0022580C"/>
    <w:rsid w:val="00255735"/>
    <w:rsid w:val="00267CC0"/>
    <w:rsid w:val="00272AE7"/>
    <w:rsid w:val="002C442A"/>
    <w:rsid w:val="002C5106"/>
    <w:rsid w:val="002D1ED7"/>
    <w:rsid w:val="002F341B"/>
    <w:rsid w:val="00301FF4"/>
    <w:rsid w:val="00303896"/>
    <w:rsid w:val="00333A3F"/>
    <w:rsid w:val="003A65CF"/>
    <w:rsid w:val="003B4892"/>
    <w:rsid w:val="004029BF"/>
    <w:rsid w:val="00422D2C"/>
    <w:rsid w:val="00452DEA"/>
    <w:rsid w:val="004B3775"/>
    <w:rsid w:val="004B5B67"/>
    <w:rsid w:val="00517A98"/>
    <w:rsid w:val="00530AAD"/>
    <w:rsid w:val="0053263D"/>
    <w:rsid w:val="00546C5E"/>
    <w:rsid w:val="00551A88"/>
    <w:rsid w:val="005573CF"/>
    <w:rsid w:val="00575B10"/>
    <w:rsid w:val="005A19AC"/>
    <w:rsid w:val="005B2344"/>
    <w:rsid w:val="005F4F00"/>
    <w:rsid w:val="00605192"/>
    <w:rsid w:val="0061751D"/>
    <w:rsid w:val="00627553"/>
    <w:rsid w:val="006308D8"/>
    <w:rsid w:val="00635241"/>
    <w:rsid w:val="00643A94"/>
    <w:rsid w:val="00650B2F"/>
    <w:rsid w:val="00657BB5"/>
    <w:rsid w:val="0067014E"/>
    <w:rsid w:val="00692781"/>
    <w:rsid w:val="006F02C2"/>
    <w:rsid w:val="007334AD"/>
    <w:rsid w:val="007347D7"/>
    <w:rsid w:val="00744147"/>
    <w:rsid w:val="00746D45"/>
    <w:rsid w:val="00767097"/>
    <w:rsid w:val="007834BF"/>
    <w:rsid w:val="007B7A0A"/>
    <w:rsid w:val="007C2960"/>
    <w:rsid w:val="007D03C5"/>
    <w:rsid w:val="007F303E"/>
    <w:rsid w:val="007F7273"/>
    <w:rsid w:val="008042DB"/>
    <w:rsid w:val="008275B6"/>
    <w:rsid w:val="00836B6E"/>
    <w:rsid w:val="00844505"/>
    <w:rsid w:val="00852CDA"/>
    <w:rsid w:val="00876FF3"/>
    <w:rsid w:val="0087708C"/>
    <w:rsid w:val="008A253B"/>
    <w:rsid w:val="008B03FD"/>
    <w:rsid w:val="008C0A78"/>
    <w:rsid w:val="00926CEA"/>
    <w:rsid w:val="009321DF"/>
    <w:rsid w:val="00956F81"/>
    <w:rsid w:val="00970446"/>
    <w:rsid w:val="00971972"/>
    <w:rsid w:val="00981E11"/>
    <w:rsid w:val="0098683A"/>
    <w:rsid w:val="009A462A"/>
    <w:rsid w:val="009E1724"/>
    <w:rsid w:val="009F0F32"/>
    <w:rsid w:val="009F2F6E"/>
    <w:rsid w:val="009F34DD"/>
    <w:rsid w:val="00A14068"/>
    <w:rsid w:val="00A32131"/>
    <w:rsid w:val="00A3747C"/>
    <w:rsid w:val="00A46190"/>
    <w:rsid w:val="00AD1FCE"/>
    <w:rsid w:val="00AE27A5"/>
    <w:rsid w:val="00AF2347"/>
    <w:rsid w:val="00B26817"/>
    <w:rsid w:val="00B76823"/>
    <w:rsid w:val="00BA03AC"/>
    <w:rsid w:val="00BA1FF0"/>
    <w:rsid w:val="00BA20A1"/>
    <w:rsid w:val="00BD0BBB"/>
    <w:rsid w:val="00C07741"/>
    <w:rsid w:val="00C22C2F"/>
    <w:rsid w:val="00C67EDA"/>
    <w:rsid w:val="00C77C93"/>
    <w:rsid w:val="00C833FF"/>
    <w:rsid w:val="00C86F66"/>
    <w:rsid w:val="00C93592"/>
    <w:rsid w:val="00C96BAC"/>
    <w:rsid w:val="00CC2ADC"/>
    <w:rsid w:val="00CD7B8B"/>
    <w:rsid w:val="00CE2C65"/>
    <w:rsid w:val="00CF13D7"/>
    <w:rsid w:val="00D07526"/>
    <w:rsid w:val="00D12684"/>
    <w:rsid w:val="00D263D0"/>
    <w:rsid w:val="00D27A70"/>
    <w:rsid w:val="00D3394A"/>
    <w:rsid w:val="00D378F8"/>
    <w:rsid w:val="00D5192A"/>
    <w:rsid w:val="00DC211C"/>
    <w:rsid w:val="00E24893"/>
    <w:rsid w:val="00E43AA9"/>
    <w:rsid w:val="00E64D4A"/>
    <w:rsid w:val="00E669C0"/>
    <w:rsid w:val="00E952DE"/>
    <w:rsid w:val="00EA29C1"/>
    <w:rsid w:val="00EA5EAF"/>
    <w:rsid w:val="00ED6F0E"/>
    <w:rsid w:val="00F017BB"/>
    <w:rsid w:val="00F02877"/>
    <w:rsid w:val="00F0410E"/>
    <w:rsid w:val="00F07C74"/>
    <w:rsid w:val="00F16041"/>
    <w:rsid w:val="00F30F3D"/>
    <w:rsid w:val="00F6232F"/>
    <w:rsid w:val="00F75B0B"/>
    <w:rsid w:val="00FA7D94"/>
    <w:rsid w:val="00FD0588"/>
    <w:rsid w:val="00FD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CA4DB4A-0740-42D2-8391-CA740BC3E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4892"/>
    <w:rPr>
      <w:sz w:val="22"/>
      <w:szCs w:val="24"/>
    </w:rPr>
  </w:style>
  <w:style w:type="paragraph" w:styleId="Heading1">
    <w:name w:val="heading 1"/>
    <w:basedOn w:val="Normal"/>
    <w:next w:val="Normal"/>
    <w:qFormat/>
    <w:rsid w:val="00D1268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nderAddress">
    <w:name w:val="Sender Address"/>
    <w:basedOn w:val="Normal"/>
    <w:rsid w:val="00981E11"/>
  </w:style>
  <w:style w:type="paragraph" w:styleId="Date">
    <w:name w:val="Date"/>
    <w:basedOn w:val="Normal"/>
    <w:next w:val="Normal"/>
    <w:rsid w:val="00981E11"/>
    <w:pPr>
      <w:spacing w:after="480"/>
    </w:pPr>
  </w:style>
  <w:style w:type="paragraph" w:customStyle="1" w:styleId="RecipientAddress">
    <w:name w:val="Recipient Address"/>
    <w:basedOn w:val="Normal"/>
    <w:rsid w:val="00852CDA"/>
  </w:style>
  <w:style w:type="paragraph" w:styleId="Salutation">
    <w:name w:val="Salutation"/>
    <w:basedOn w:val="Normal"/>
    <w:next w:val="Normal"/>
    <w:rsid w:val="00852CDA"/>
    <w:pPr>
      <w:spacing w:before="480" w:after="240"/>
    </w:pPr>
  </w:style>
  <w:style w:type="paragraph" w:styleId="Closing">
    <w:name w:val="Closing"/>
    <w:basedOn w:val="Normal"/>
    <w:rsid w:val="00981E11"/>
    <w:pPr>
      <w:spacing w:after="960"/>
    </w:pPr>
  </w:style>
  <w:style w:type="paragraph" w:styleId="Signature">
    <w:name w:val="Signature"/>
    <w:basedOn w:val="Normal"/>
    <w:rsid w:val="00981E11"/>
  </w:style>
  <w:style w:type="paragraph" w:customStyle="1" w:styleId="ccEnclosure">
    <w:name w:val="cc:/Enclosure"/>
    <w:basedOn w:val="Normal"/>
    <w:rsid w:val="00CF13D7"/>
    <w:pPr>
      <w:tabs>
        <w:tab w:val="left" w:pos="1440"/>
      </w:tabs>
      <w:spacing w:before="240" w:after="240"/>
      <w:ind w:left="1440" w:hanging="1440"/>
    </w:pPr>
  </w:style>
  <w:style w:type="paragraph" w:styleId="BodyText">
    <w:name w:val="Body Text"/>
    <w:basedOn w:val="Normal"/>
    <w:rsid w:val="00D12684"/>
    <w:pPr>
      <w:spacing w:after="240"/>
    </w:pPr>
  </w:style>
  <w:style w:type="paragraph" w:styleId="BalloonText">
    <w:name w:val="Balloon Text"/>
    <w:basedOn w:val="Normal"/>
    <w:semiHidden/>
    <w:rsid w:val="007834B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B7DA8"/>
    <w:pPr>
      <w:tabs>
        <w:tab w:val="center" w:pos="4320"/>
        <w:tab w:val="right" w:pos="8640"/>
      </w:tabs>
      <w:spacing w:after="480"/>
    </w:pPr>
  </w:style>
  <w:style w:type="paragraph" w:styleId="Footer">
    <w:name w:val="footer"/>
    <w:basedOn w:val="Normal"/>
    <w:link w:val="FooterChar"/>
    <w:uiPriority w:val="99"/>
    <w:rsid w:val="00CF13D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B7DA8"/>
  </w:style>
  <w:style w:type="character" w:styleId="Hyperlink">
    <w:name w:val="Hyperlink"/>
    <w:basedOn w:val="DefaultParagraphFont"/>
    <w:rsid w:val="00E952DE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A14068"/>
    <w:rPr>
      <w:sz w:val="22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14068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riE.Wilson\AppData\Roaming\Microsoft\Templates\Complaint%20about%20lost%20luggag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Complaint about lost luggage</Template>
  <TotalTime>0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%USERNAME%</dc:creator>
  <cp:lastModifiedBy>Morton-Asomaning, Rebecca D (DLG)</cp:lastModifiedBy>
  <cp:revision>2</cp:revision>
  <cp:lastPrinted>2015-07-23T19:15:00Z</cp:lastPrinted>
  <dcterms:created xsi:type="dcterms:W3CDTF">2020-10-14T20:06:00Z</dcterms:created>
  <dcterms:modified xsi:type="dcterms:W3CDTF">2020-10-14T20:06:00Z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TC063819031033</vt:lpwstr>
  </property>
</Properties>
</file>